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0065113" name="019e4e63-ffd6-7d32-94ab-2ba603b1bb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6097215" name="019e4e63-ffd6-7d32-94ab-2ba603b1bb5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4395410" name="019e4e64-1285-7bc1-a566-ce4f5dce0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159663" name="019e4e64-1285-7bc1-a566-ce4f5dce05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7731358" name="019e4e95-5458-7a18-8088-2ed05889ce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852055" name="019e4e95-5458-7a18-8088-2ed05889ce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7516543" name="019e4e96-0010-7bca-8a8c-afb745fc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314984" name="019e4e96-0010-7bca-8a8c-afb745fc40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